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Ganzes EG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57481623" name="019e6d85-ad5b-77c6-be24-c8f1ffe84f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8937986" name="019e6d85-ad5b-77c6-be24-c8f1ffe84f9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Ganzes OG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50435769" name="019e6d88-d338-7243-ac55-3f5bfb4b2b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4427709" name="019e6d88-d338-7243-ac55-3f5bfb4b2b8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92125150" name="019e6d8e-7a6f-75e2-9248-cef11df24e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8993952" name="019e6d8e-7a6f-75e2-9248-cef11df24ee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Eingang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23618410" name="019e6d86-b6ba-7c1e-a569-c1f4b856e0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6933694" name="019e6d86-b6ba-7c1e-a569-c1f4b856e04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17396554" name="019e6d8b-e781-743d-ba1b-ffa01fa0873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3418806" name="019e6d8b-e781-743d-ba1b-ffa01fa0873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Ganzes OG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Schlacke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132911320" name="019e6d8a-76a8-77c1-bbce-695e9113e8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5302092" name="019e6d8a-76a8-77c1-bbce-695e9113e86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Uerschenstrasse 33, 8493 Saland</w:t>
          </w:r>
        </w:p>
        <w:p>
          <w:pPr>
            <w:spacing w:before="0" w:after="0"/>
          </w:pPr>
          <w:r>
            <w:t>DN 934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